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Global ERP – Frequently Asked Questions (FAQs)</w:t>
      </w:r>
    </w:p>
    <w:p>
      <w:pPr>
        <w:pStyle w:val="Heading2"/>
      </w:pPr>
      <w:r>
        <w:t>Q: What is Global ERP?</w:t>
      </w:r>
    </w:p>
    <w:p>
      <w:r>
        <w:t>A: Global ERP is an intelligent business management system developed entirely by The Global Webs. It helps companies manage sales, finance, HR, projects, and communication in one AI-powered platform.</w:t>
      </w:r>
    </w:p>
    <w:p>
      <w:r>
        <w:t>ما هو نظام Global ERP؟</w:t>
      </w:r>
    </w:p>
    <w:p>
      <w:r>
        <w:t>هو نظام ذكي لإدارة الأعمال تم تطويره بالكامل بواسطة شركة The Global Webs، يساعد الشركات على إدارة المبيعات والمالية والمشاريع والتواصل في منصة واحدة.</w:t>
      </w:r>
    </w:p>
    <w:p/>
    <w:p>
      <w:pPr>
        <w:pStyle w:val="Heading2"/>
      </w:pPr>
      <w:r>
        <w:t>Q: Does it support Arabic?</w:t>
      </w:r>
    </w:p>
    <w:p>
      <w:r>
        <w:t>A: Yes, Global ERP fully supports both Arabic and English languages.</w:t>
      </w:r>
    </w:p>
    <w:p>
      <w:r>
        <w:t>هل يدعم النظام اللغة العربية؟</w:t>
      </w:r>
    </w:p>
    <w:p>
      <w:r>
        <w:t>نعم، النظام يدعم العربية والإنجليزية بشكل كامل.</w:t>
      </w:r>
    </w:p>
    <w:p/>
    <w:p>
      <w:pPr>
        <w:pStyle w:val="Heading2"/>
      </w:pPr>
      <w:r>
        <w:t>Q: Can it connect with WhatsApp or Shopify?</w:t>
      </w:r>
    </w:p>
    <w:p>
      <w:r>
        <w:t>A: Yes, Global ERP integrates with WhatsApp Cloud API, Shopify, Meta, and OpenAI APIs.</w:t>
      </w:r>
    </w:p>
    <w:p>
      <w:r>
        <w:t>هل يمكن ربط النظام بواتساب أو شوبيفاي؟</w:t>
      </w:r>
    </w:p>
    <w:p>
      <w:r>
        <w:t>نعم، يمكن ربط النظام مع واجهة واتساب السحابية وميتـا وشوبيفاي وأوبن إيه آي.</w:t>
      </w:r>
    </w:p>
    <w:p/>
    <w:p>
      <w:pPr>
        <w:pStyle w:val="Heading2"/>
      </w:pPr>
      <w:r>
        <w:t>Q: Who developed Global ERP?</w:t>
      </w:r>
    </w:p>
    <w:p>
      <w:r>
        <w:t>A: It was developed by The Global Webs, a full-service marketing and technology company founded in 2017.</w:t>
      </w:r>
    </w:p>
    <w:p>
      <w:r>
        <w:t>من الذي طور نظام Global ERP؟</w:t>
      </w:r>
    </w:p>
    <w:p>
      <w:r>
        <w:t>تم تطويره بواسطة شركة The Global Webs، وهي شركة تسويق وتقنية تأسست عام 2017.</w:t>
      </w:r>
    </w:p>
    <w:p/>
    <w:p>
      <w:pPr>
        <w:pStyle w:val="Heading2"/>
      </w:pPr>
      <w:r>
        <w:t>Q: Is it cloud-based or local?</w:t>
      </w:r>
    </w:p>
    <w:p>
      <w:r>
        <w:t>A: Global ERP is fully cloud-based and accessible from any device.</w:t>
      </w:r>
    </w:p>
    <w:p>
      <w:r>
        <w:t>هل النظام سحابي أم محلي؟</w:t>
      </w:r>
    </w:p>
    <w:p>
      <w:r>
        <w:t>النظام سحابي بالكامل ويمكن الوصول إليه من أي جهاز.</w:t>
      </w:r>
    </w:p>
    <w:p/>
    <w:p>
      <w:pPr>
        <w:pStyle w:val="Heading2"/>
      </w:pPr>
      <w:r>
        <w:t>Q: What industries can use Global ERP?</w:t>
      </w:r>
    </w:p>
    <w:p>
      <w:r>
        <w:t>A: It is suitable for all industries — from trading and manufacturing to healthcare, education, and services.</w:t>
      </w:r>
    </w:p>
    <w:p>
      <w:r>
        <w:t>ما هي المجالات التي يمكنها استخدام النظام؟</w:t>
      </w:r>
    </w:p>
    <w:p>
      <w:r>
        <w:t>النظام مناسب لجميع المجالات، من التجارة والتصنيع إلى الصحة والتعليم والخدمات.</w:t>
      </w:r>
    </w:p>
    <w:p/>
    <w:p>
      <w:pPr>
        <w:pStyle w:val="Heading2"/>
      </w:pPr>
      <w:r>
        <w:t>Q: What makes Global ERP unique?</w:t>
      </w:r>
    </w:p>
    <w:p>
      <w:r>
        <w:t>A: It combines advanced automation, WhatsApp AI integration, and intuitive dashboards — all in one system.</w:t>
      </w:r>
    </w:p>
    <w:p>
      <w:r>
        <w:t>ما الذي يميز Global ERP؟</w:t>
      </w:r>
    </w:p>
    <w:p>
      <w:r>
        <w:t>يجمع بين الأتمتة المتقدمة، والتكامل مع واتساب بالذكاء الاصطناعي، ولوحات التحكم الذكية — في نظام واحد.</w:t>
      </w:r>
    </w:p>
    <w:p/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