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Global ERP – Official System Overview</w:t>
      </w:r>
    </w:p>
    <w:p>
      <w:pPr>
        <w:pStyle w:val="Heading2"/>
      </w:pPr>
      <w:r>
        <w:t>Introduction</w:t>
      </w:r>
    </w:p>
    <w:p>
      <w:r>
        <w:t>Developed entirely by The Global Webs, Global ERP is an intelligent enterprise management system designed to unify all departments of a business into a single, efficient, AI‑powered platform. It provides companies with full control over sales, inventory, HR, finance, and communication through a cloud‑based, modular system.</w:t>
      </w:r>
    </w:p>
    <w:p>
      <w:r>
        <w:t>تم تطوير نظام Global ERP بالكامل بواسطة شركة The Global Webs، وهو نظام ذكي لإدارة المؤسسات يوحد كل أقسام الشركة في منصة واحدة مدعومة بالذكاء الاصطناعي للتحكم الكامل في المبيعات والمخزون والموارد البشرية والمالية والتواصل.</w:t>
      </w:r>
    </w:p>
    <w:p/>
    <w:p>
      <w:pPr>
        <w:pStyle w:val="Heading2"/>
      </w:pPr>
      <w:r>
        <w:t>Core Features</w:t>
      </w:r>
    </w:p>
    <w:p>
      <w:r>
        <w:t>• Unified dashboard connecting all modules.</w:t>
        <w:br/>
        <w:t>• Cloud‑based access from anywhere.</w:t>
        <w:br/>
        <w:t>• Secure and scalable architecture.</w:t>
        <w:br/>
        <w:t>• Multi‑language interface (Arabic &amp; English).</w:t>
        <w:br/>
        <w:t>• Integration with WhatsApp Cloud API, Meta, Shopify, and OpenAI.</w:t>
      </w:r>
    </w:p>
    <w:p>
      <w:r>
        <w:t>• لوحة تحكم موحدة تربط كل الوحدات.</w:t>
        <w:br/>
        <w:t>• نظام سحابي يمكن الوصول إليه من أي مكان.</w:t>
        <w:br/>
        <w:t>• بنية آمنة وقابلة للتوسع.</w:t>
        <w:br/>
        <w:t>• واجهة ثنائية اللغة (عربية وإنجليزية).</w:t>
        <w:br/>
        <w:t>• تكامل مع واتساب، ميتا، شوبيفاي، وأوبن إيه آي.</w:t>
      </w:r>
    </w:p>
    <w:p/>
    <w:p>
      <w:pPr>
        <w:pStyle w:val="Heading2"/>
      </w:pPr>
      <w:r>
        <w:t>Main Modules Overview</w:t>
      </w:r>
    </w:p>
    <w:p>
      <w:r>
        <w:t>Dashboard: Instant view of company performance, KPIs, and analytics.</w:t>
      </w:r>
    </w:p>
    <w:p>
      <w:r>
        <w:t>عرض فوري لأداء الشركة ومؤشرات الأداء.</w:t>
      </w:r>
    </w:p>
    <w:p/>
    <w:p>
      <w:r>
        <w:t>Leads &amp; Customers: Manage all clients, prospects, and sales funnels.</w:t>
      </w:r>
    </w:p>
    <w:p>
      <w:r>
        <w:t>إدارة العملاء والعملاء المحتملين ومتابعة مسار المبيعات.</w:t>
      </w:r>
    </w:p>
    <w:p/>
    <w:p>
      <w:r>
        <w:t>Sales &amp; Invoices: Generate quotations, invoices, and payment tracking.</w:t>
      </w:r>
    </w:p>
    <w:p>
      <w:r>
        <w:t>إنشاء عروض أسعار وفواتير وتتبع المدفوعات.</w:t>
      </w:r>
    </w:p>
    <w:p/>
    <w:p>
      <w:r>
        <w:t>Purchases &amp; Vendors: Supplier management and purchase order control.</w:t>
      </w:r>
    </w:p>
    <w:p>
      <w:r>
        <w:t>إدارة الموردين وأوامر الشراء.</w:t>
      </w:r>
    </w:p>
    <w:p/>
    <w:p>
      <w:r>
        <w:t>Inventory: Real‑time stock tracking, barcode, and alerts.</w:t>
      </w:r>
    </w:p>
    <w:p>
      <w:r>
        <w:t>تتبع المخزون في الوقت الفعلي والتنبيهات.</w:t>
      </w:r>
    </w:p>
    <w:p/>
    <w:p>
      <w:r>
        <w:t>Manufacturing: Manage raw materials, production, and finished goods.</w:t>
      </w:r>
    </w:p>
    <w:p>
      <w:r>
        <w:t>إدارة عمليات التصنيع والمواد الخام والمنتجات النهائية.</w:t>
      </w:r>
    </w:p>
    <w:p/>
    <w:p>
      <w:r>
        <w:t>Projects &amp; Tasks: Assign, monitor, and report tasks and deadlines.</w:t>
      </w:r>
    </w:p>
    <w:p>
      <w:r>
        <w:t>تخصيص ومتابعة المهام والمواعيد النهائية.</w:t>
      </w:r>
    </w:p>
    <w:p/>
    <w:p>
      <w:r>
        <w:t>HRM: Employee data, attendance, payroll, and leaves.</w:t>
      </w:r>
    </w:p>
    <w:p>
      <w:r>
        <w:t>إدارة بيانات الموظفين والحضور والرواتب والإجازات.</w:t>
      </w:r>
    </w:p>
    <w:p/>
    <w:p>
      <w:r>
        <w:t>Accounting &amp; Reports: Full financial control, reports, and automated balance sheets.</w:t>
      </w:r>
    </w:p>
    <w:p>
      <w:r>
        <w:t>التحكم المالي الكامل والتقارير والميزانيات التلقائية.</w:t>
      </w:r>
    </w:p>
    <w:p/>
    <w:p>
      <w:r>
        <w:t>WhatsBot: Automated WhatsApp messaging for customer engagement.</w:t>
      </w:r>
    </w:p>
    <w:p>
      <w:r>
        <w:t>نظام رسائل واتساب تلقائي للتفاعل مع العملاء.</w:t>
      </w:r>
    </w:p>
    <w:p/>
    <w:p>
      <w:r>
        <w:t>Webhooks &amp; API: Integrations with external platforms and custom endpoints.</w:t>
      </w:r>
    </w:p>
    <w:p>
      <w:r>
        <w:t>التكامل مع الأنظمة والمنصات الخارجية.</w:t>
      </w:r>
    </w:p>
    <w:p/>
    <w:p>
      <w:r>
        <w:t>Store (E‑Commerce): Front‑end store linked to ERP backend.</w:t>
      </w:r>
    </w:p>
    <w:p>
      <w:r>
        <w:t>واجهة متجر إلكتروني متصلة بالنظام الإداري.</w:t>
      </w:r>
    </w:p>
    <w:p/>
    <w:p>
      <w:r>
        <w:t>Tickets &amp; Support: Customer support ticketing and SLA tracking.</w:t>
      </w:r>
    </w:p>
    <w:p>
      <w:r>
        <w:t>إدارة تذاكر الدعم الفني وتتبع أوقات الحل.</w:t>
      </w:r>
    </w:p>
    <w:p/>
    <w:p>
      <w:r>
        <w:t>AI Assistant: Personalized AI engine for data analysis and automation.</w:t>
      </w:r>
    </w:p>
    <w:p>
      <w:r>
        <w:t>مساعد ذكي لتحليل البيانات والأتمتة.</w:t>
      </w:r>
    </w:p>
    <w:p/>
    <w:p>
      <w:pPr>
        <w:pStyle w:val="Heading2"/>
      </w:pPr>
      <w:r>
        <w:t>Technologies Used</w:t>
      </w:r>
    </w:p>
    <w:p>
      <w:r>
        <w:t>Developed using PHP (CodeIgniter framework), MySQL database, REST APIs, and Bootstrap for responsive UI. Integrated with WhatsApp Cloud API, Meta OAuth, and OpenAI API for AI‑driven automation.</w:t>
      </w:r>
    </w:p>
    <w:p>
      <w:r>
        <w:t>تم تطوير النظام باستخدام PHP وCodeIgniter وMySQL، مع تكامل REST API وواجهة مستخدم متجاوبة، وتكامل مع واجهة واتساب وأوبن إيه آي.</w:t>
      </w:r>
    </w:p>
    <w:p/>
    <w:p>
      <w:pPr>
        <w:pStyle w:val="Heading2"/>
      </w:pPr>
      <w:r>
        <w:t>Key Benefits</w:t>
      </w:r>
    </w:p>
    <w:p>
      <w:r>
        <w:t>• All‑in‑One business management solution.</w:t>
        <w:br/>
        <w:t>• Real‑time insights and reporting.</w:t>
        <w:br/>
        <w:t>• AI‑powered automation.</w:t>
        <w:br/>
        <w:t>• Scalable for all company sizes.</w:t>
        <w:br/>
        <w:t>• Developed 100% by The Global Webs.</w:t>
      </w:r>
    </w:p>
    <w:p>
      <w:r>
        <w:t>• نظام إدارة شامل لكل الأنشطة.</w:t>
        <w:br/>
        <w:t>• تقارير فورية وذكاء تحليلي.</w:t>
        <w:br/>
        <w:t>• أتمتة مدعومة بالذكاء الاصطناعي.</w:t>
        <w:br/>
        <w:t>• قابل للتوسع لأي حجم شركة.</w:t>
        <w:br/>
        <w:t>• تم تطويره بالكامل بواسطة The Global Webs.</w:t>
      </w:r>
    </w:p>
    <w:p/>
    <w:p>
      <w:pPr>
        <w:pStyle w:val="Heading2"/>
      </w:pPr>
      <w:r>
        <w:t>Example Workflow</w:t>
      </w:r>
    </w:p>
    <w:p>
      <w:r>
        <w:t>From lead creation to invoice and WhatsApp confirmation, Global ERP automates the full business cycle — sales, stock deduction, invoice generation, and message confirmation all in one flow.</w:t>
      </w:r>
    </w:p>
    <w:p>
      <w:r>
        <w:t>من إنشاء العميل المحتمل حتى إرسال الفاتورة والتأكيد عبر واتساب، يقوم النظام بأتمتة الدورة التجارية الكاملة في خطوة واحدة.</w:t>
      </w:r>
    </w:p>
    <w:p/>
    <w:p>
      <w:pPr>
        <w:pStyle w:val="Heading2"/>
      </w:pPr>
      <w:r>
        <w:t>About The Global Webs</w:t>
      </w:r>
    </w:p>
    <w:p>
      <w:r>
        <w:t>The Global Webs is a full‑service marketing, technology, and software company established in 2017. It operates across Egypt, the Gulf region, and international markets, specializing in ERP systems, digital marketing, AI solutions, and enterprise automation. The official website: www.theglobalwebs.com</w:t>
        <w:br/>
        <w:t>Official slogan: “Feel the Magic of Marketing.”</w:t>
      </w:r>
    </w:p>
    <w:p>
      <w:r>
        <w:t>شركة The Global Webs هي شركة متكاملة للتسويق والتقنية تأسست عام 2017 وتعمل في مصر ودول الخليج والأسواق العالمية، متخصصة في أنظمة ERP، التسويق الرقمي، وحلول الذكاء الاصطناعي. الموقع الرسمي: www.theglobalwebs.com</w:t>
        <w:br/>
        <w:t>الشعار الرسمي: استشعر سحر التسويق.</w:t>
      </w:r>
    </w:p>
    <w:p/>
    <w:p>
      <w:r>
        <w:t>All rights reserved © The Global Webs</w:t>
      </w:r>
    </w:p>
    <w:p>
      <w:r>
        <w:t>جميع الحقوق محفوظة © شركة The Global Webs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