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The Global Webs – Company Profile</w:t>
      </w:r>
    </w:p>
    <w:p>
      <w:r>
        <w:t>The Global Webs is a full-service marketing and technology company founded in 2017. We specialize in ERP &amp; CRM Systems Development, Digital Marketing &amp; Brand Strategy, AI &amp; Automation Solutions, and Cloud Infrastructure.</w:t>
      </w:r>
    </w:p>
    <w:p>
      <w:r>
        <w:t>🌍 Presence: Egypt – UAE – KSA – Jordan – Global</w:t>
        <w:br/>
        <w:t>💡 Slogan: “Feel the Magic of Marketing.”</w:t>
        <w:br/>
        <w:t>🌐 Website: www.theglobalwebs.com</w:t>
        <w:br/>
        <w:t>📧 Email: info@theglobalwebs.com</w:t>
      </w:r>
    </w:p>
    <w:p>
      <w:r>
        <w:t>شركة The Global Webs هي شركة متكاملة للتسويق والتقنية تأسست عام 2017، متخصصة في أنظمة ERP وCRM، التسويق الرقمي، وحلول الذكاء الاصطناعي. مقرها في مصر وتعمل في الإمارات والسعودية والأردن والأسواق العالمية.</w:t>
        <w:br/>
        <w:t>الشعار: استشعر سحر التسويق</w:t>
        <w:br/>
        <w:t>الموقع: www.theglobalwebs.com</w:t>
        <w:br/>
        <w:t>البريد الإلكتروني: info@theglobalwebs.com</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